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9699307" name="019febbd-0ad3-750a-ac13-b71a134a4a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453994" name="019febbd-0ad3-750a-ac13-b71a134a4a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4930748" name="019febc0-416f-745c-9dc7-acb57a7179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8851410" name="019febc0-416f-745c-9dc7-acb57a7179d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483296461" name="019febec-6d59-7bcf-be97-7c39914df8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258233" name="019febec-6d59-7bcf-be97-7c39914df86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Scheune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707780099" name="019febc9-b6d6-79ed-81af-0b6d1e4e10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458074" name="019febc9-b6d6-79ed-81af-0b6d1e4e10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Technikraum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Ofen</w:t>
            </w:r>
          </w:p>
        </w:tc>
        <w:tc>
          <w:p>
            <w:pPr>
              <w:spacing w:before="0" w:after="0" w:line="240" w:lineRule="auto"/>
            </w:pPr>
            <w:r>
              <w:t>Ofen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2032474" name="019febd0-9a36-76d0-be94-4e68c7deff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643441" name="019febd0-9a36-76d0-be94-4e68c7deffa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285113" name="019febf1-ce87-7121-919a-2e104c9b3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7375954" name="019febf1-ce87-7121-919a-2e104c9b316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2238013" name="019febf2-c4a6-7236-9972-7c152da7e5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997965" name="019febf2-c4a6-7236-9972-7c152da7e5e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